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EA50" w14:textId="1FDB42AC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DD3A6C">
        <w:t>7.</w:t>
      </w:r>
      <w:r w:rsidR="00DF388C">
        <w:t>6</w:t>
      </w:r>
      <w:r>
        <w:t xml:space="preserve"> Referentiesjabloon</w:t>
      </w:r>
      <w:bookmarkEnd w:id="0"/>
      <w:bookmarkEnd w:id="1"/>
      <w:r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15EA13EF" w14:textId="6997705D" w:rsidR="00CC11A4" w:rsidRDefault="00122BE4" w:rsidP="00CC11A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DF388C">
        <w:t>4.3.2</w:t>
      </w:r>
      <w:r>
        <w:t xml:space="preserve"> (onder </w:t>
      </w:r>
      <w:r w:rsidR="004C22E3">
        <w:t>iii</w:t>
      </w:r>
      <w:r>
        <w:t xml:space="preserve">) </w:t>
      </w:r>
      <w:r w:rsidRPr="00CC11A4">
        <w:t>genoemde</w:t>
      </w:r>
      <w:r>
        <w:t xml:space="preserve"> kerncompetenties en randvoorwaarden aan bod komen. </w:t>
      </w:r>
      <w:r w:rsidRPr="00CC11A4">
        <w:t xml:space="preserve">Beperk u </w:t>
      </w:r>
      <w:r w:rsidR="00CC77AF" w:rsidRPr="00CC11A4">
        <w:t xml:space="preserve">bij </w:t>
      </w:r>
      <w:r w:rsidR="00960EA0">
        <w:t xml:space="preserve">de </w:t>
      </w:r>
      <w:r w:rsidR="00CC77AF" w:rsidRPr="00CC11A4">
        <w:t>punten 1</w:t>
      </w:r>
      <w:r w:rsidR="00915AC6" w:rsidRPr="00CC11A4">
        <w:t>2</w:t>
      </w:r>
      <w:r w:rsidR="00960EA0">
        <w:t xml:space="preserve"> en </w:t>
      </w:r>
      <w:r w:rsidR="00781C87">
        <w:t>13</w:t>
      </w:r>
      <w:r w:rsidR="00CC77AF" w:rsidRPr="00CC11A4">
        <w:t xml:space="preserve"> </w:t>
      </w:r>
      <w:r w:rsidRPr="00CC11A4">
        <w:t>niet tot ‘ja’ of ‘nee’ antwoorden, maar beschrijf alle genoemde aspecten</w:t>
      </w:r>
      <w:r w:rsidR="00AF6B4C">
        <w:t>/kerncompetenties</w:t>
      </w:r>
      <w:r w:rsidRPr="00CC11A4">
        <w:t xml:space="preserve"> inhoudelijk</w:t>
      </w:r>
      <w:r w:rsidR="00EF404D" w:rsidRPr="00CC11A4">
        <w:t xml:space="preserve"> in de kolom ‘Onderbouwing van de </w:t>
      </w:r>
      <w:r w:rsidR="000F5371">
        <w:t>kern</w:t>
      </w:r>
      <w:r w:rsidR="00EF404D" w:rsidRPr="00CC11A4">
        <w:t>competentie</w:t>
      </w:r>
      <w:r w:rsidR="00124D11" w:rsidRPr="00CC11A4">
        <w:t>’</w:t>
      </w:r>
      <w:r w:rsidR="00CC11A4" w:rsidRPr="00CC11A4">
        <w:t xml:space="preserve">: </w:t>
      </w:r>
      <w:r w:rsidR="00CC11A4" w:rsidRPr="004A3880">
        <w:t xml:space="preserve">de in de referentiesjabloon beschreven </w:t>
      </w:r>
      <w:r w:rsidR="00AF6B4C">
        <w:t>kern</w:t>
      </w:r>
      <w:r w:rsidR="00CC11A4" w:rsidRPr="004A3880">
        <w:t>competenties dienen te worden onderbouwd: verifieerbaar, vertaling naar de betreffende opdracht.</w:t>
      </w:r>
      <w:r w:rsidR="00CC11A4"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164746C3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4C22E3">
        <w:t>Inschrijver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4C22E3">
        <w:t>Inschrijver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4857C9" w14:textId="77777777" w:rsidTr="00D84E2D">
        <w:tc>
          <w:tcPr>
            <w:tcW w:w="453" w:type="dxa"/>
          </w:tcPr>
          <w:p w14:paraId="4EBC126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201B010A" w14:textId="7854BCEC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4703ADA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328E0E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3739" w:type="dxa"/>
            <w:shd w:val="clear" w:color="auto" w:fill="auto"/>
          </w:tcPr>
          <w:p w14:paraId="1237A80E" w14:textId="244FBB3F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  <w:r w:rsidR="000C39FA">
              <w:rPr>
                <w:bCs/>
              </w:rPr>
              <w:t xml:space="preserve"> (zie 13</w:t>
            </w:r>
            <w:r w:rsidR="00887346">
              <w:rPr>
                <w:bCs/>
              </w:rPr>
              <w:t xml:space="preserve"> hierna)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  <w:tr w:rsidR="005245F0" w:rsidRPr="00965054" w14:paraId="0E7909FC" w14:textId="77777777" w:rsidTr="00D01E4F">
        <w:tc>
          <w:tcPr>
            <w:tcW w:w="453" w:type="dxa"/>
          </w:tcPr>
          <w:p w14:paraId="3D7B7553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39A84CF6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Kernc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14" w:type="dxa"/>
            <w:shd w:val="clear" w:color="auto" w:fill="auto"/>
          </w:tcPr>
          <w:p w14:paraId="5FB2E769" w14:textId="6F142A5C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 xml:space="preserve">kerncompetenties </w:t>
            </w:r>
            <w:r w:rsidR="000C39FA">
              <w:rPr>
                <w:b/>
                <w:bCs/>
              </w:rPr>
              <w:t>1 en 2</w:t>
            </w:r>
          </w:p>
          <w:p w14:paraId="7C59720B" w14:textId="149E877E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</w:tr>
      <w:tr w:rsidR="005245F0" w:rsidRPr="00965054" w14:paraId="1993C069" w14:textId="77777777" w:rsidTr="00991DCB">
        <w:tc>
          <w:tcPr>
            <w:tcW w:w="453" w:type="dxa"/>
          </w:tcPr>
          <w:p w14:paraId="5480B0EF" w14:textId="5B5AD50B" w:rsidR="005245F0" w:rsidRDefault="005245F0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  <w:shd w:val="clear" w:color="auto" w:fill="auto"/>
          </w:tcPr>
          <w:p w14:paraId="681096FD" w14:textId="46BA923A" w:rsidR="005245F0" w:rsidRPr="00B76C96" w:rsidRDefault="005245F0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 w:rsidR="0020071F">
              <w:rPr>
                <w:bCs/>
              </w:rPr>
              <w:t xml:space="preserve"> </w:t>
            </w:r>
            <w:r w:rsidR="000011FD">
              <w:t>h</w:t>
            </w:r>
            <w:r w:rsidR="000011FD" w:rsidRPr="00240AC3">
              <w:t xml:space="preserve">et </w:t>
            </w:r>
            <w:r w:rsidR="00055476" w:rsidRPr="004D623C">
              <w:t xml:space="preserve">leveren van </w:t>
            </w:r>
            <w:r w:rsidR="00055476">
              <w:t>(mobiele) Devices</w:t>
            </w:r>
            <w:r w:rsidR="00055476" w:rsidRPr="004D623C">
              <w:t xml:space="preserve"> </w:t>
            </w:r>
            <w:r w:rsidR="00055476">
              <w:t xml:space="preserve">(ongeachte type) </w:t>
            </w:r>
            <w:r w:rsidR="00055476" w:rsidRPr="004D623C">
              <w:t xml:space="preserve">voor een bedrag van € </w:t>
            </w:r>
            <w:r w:rsidR="00055476">
              <w:t>250.000,-</w:t>
            </w:r>
            <w:r w:rsidR="00055476" w:rsidRPr="004D623C">
              <w:t xml:space="preserve"> </w:t>
            </w:r>
            <w:r w:rsidR="00055476">
              <w:t xml:space="preserve">ex btw </w:t>
            </w:r>
            <w:r w:rsidR="00055476" w:rsidRPr="004D623C">
              <w:t xml:space="preserve">per jaar bij </w:t>
            </w:r>
            <w:r w:rsidR="00055476">
              <w:t>één opdrachtgever, waarbij de opdrachtgever beschikt over minimaal tien decentrale locaties</w:t>
            </w:r>
          </w:p>
        </w:tc>
        <w:tc>
          <w:tcPr>
            <w:tcW w:w="2046" w:type="dxa"/>
            <w:shd w:val="clear" w:color="auto" w:fill="auto"/>
          </w:tcPr>
          <w:p w14:paraId="5F7D63C4" w14:textId="77777777" w:rsidR="005245F0" w:rsidRPr="0081594A" w:rsidRDefault="005245F0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D7B6FD" w14:textId="19D72AF1" w:rsidR="005245F0" w:rsidRPr="0081594A" w:rsidRDefault="005245F0" w:rsidP="00D84E2D">
            <w:pPr>
              <w:pStyle w:val="BasistekstEmtio"/>
            </w:pPr>
          </w:p>
        </w:tc>
      </w:tr>
      <w:tr w:rsidR="000011FD" w:rsidRPr="00965054" w14:paraId="53F4683F" w14:textId="77777777" w:rsidTr="00991DCB">
        <w:tc>
          <w:tcPr>
            <w:tcW w:w="453" w:type="dxa"/>
          </w:tcPr>
          <w:p w14:paraId="4F605A0D" w14:textId="15ABA309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739" w:type="dxa"/>
            <w:shd w:val="clear" w:color="auto" w:fill="auto"/>
          </w:tcPr>
          <w:p w14:paraId="3E6B7A11" w14:textId="4DF2C80B" w:rsidR="000011FD" w:rsidRDefault="000011FD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781C87">
              <w:t>h</w:t>
            </w:r>
            <w:r w:rsidR="00781C87" w:rsidRPr="004D623C">
              <w:t xml:space="preserve">et verzorgen van aanverwante </w:t>
            </w:r>
            <w:r w:rsidR="00781C87">
              <w:t xml:space="preserve">Logistieke </w:t>
            </w:r>
            <w:r w:rsidR="00781C87" w:rsidRPr="004D623C">
              <w:t xml:space="preserve">dienstverlening van </w:t>
            </w:r>
            <w:r w:rsidR="00781C87">
              <w:t>minimaal 75 laptops,</w:t>
            </w:r>
            <w:r w:rsidR="00781C87" w:rsidRPr="004D623C">
              <w:t xml:space="preserve"> binnen een aansluitende periode van twee weken. Inschrijver is in staat om op efficiënte en professionele wijze aanverwante dienstverlening voor </w:t>
            </w:r>
            <w:r w:rsidR="00781C87">
              <w:t>laptops</w:t>
            </w:r>
            <w:r w:rsidR="00781C87" w:rsidRPr="004D623C">
              <w:t xml:space="preserve"> te leveren waaronder: a) voor uitlevering labelen van apparatuur</w:t>
            </w:r>
            <w:r w:rsidR="00781C87">
              <w:t xml:space="preserve">; </w:t>
            </w:r>
            <w:r w:rsidR="00781C87" w:rsidRPr="004D623C">
              <w:t>b) digitaal aanleveren van de CMDB gelijktijdig bij de uitlevering</w:t>
            </w:r>
            <w:r w:rsidR="00781C87">
              <w:t>;</w:t>
            </w:r>
            <w:r w:rsidR="00781C87" w:rsidRPr="004D623C">
              <w:t xml:space="preserve"> c) uitpakken, plaatsen en werkend opleveren (incl</w:t>
            </w:r>
            <w:r w:rsidR="00781C87">
              <w:t>.</w:t>
            </w:r>
            <w:r w:rsidR="00781C87" w:rsidRPr="004D623C">
              <w:t xml:space="preserve"> DOA test) van apparatuur</w:t>
            </w:r>
            <w:r w:rsidR="00781C87">
              <w:t xml:space="preserve">; d) uitbreiding van fabrieksgarantie zowel in termijn van looptijd als in de vorm van </w:t>
            </w:r>
            <w:r w:rsidR="00781C87">
              <w:lastRenderedPageBreak/>
              <w:t>helpdeskondersteuning en/of ondersteuning op afstand</w:t>
            </w:r>
            <w:r w:rsidR="00781C87" w:rsidRPr="004D623C">
              <w:t xml:space="preserve">. Inschrijver heeft dit op dusdanige wijze georganiseerd dat deze dienstverlening voor uitlevering van een bestelling op locatie van </w:t>
            </w:r>
            <w:r w:rsidR="00781C87">
              <w:t>Inschrijver</w:t>
            </w:r>
            <w:r w:rsidR="00781C87" w:rsidRPr="004D623C">
              <w:t xml:space="preserve"> kan plaatsvinden</w:t>
            </w:r>
            <w:r w:rsidR="00781C87">
              <w:t>.</w:t>
            </w:r>
          </w:p>
        </w:tc>
        <w:tc>
          <w:tcPr>
            <w:tcW w:w="2046" w:type="dxa"/>
            <w:shd w:val="clear" w:color="auto" w:fill="auto"/>
          </w:tcPr>
          <w:p w14:paraId="3C36B3BF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99A6A80" w14:textId="77777777" w:rsidR="000011FD" w:rsidRPr="0081594A" w:rsidRDefault="000011FD" w:rsidP="00D84E2D">
            <w:pPr>
              <w:pStyle w:val="BasistekstEmtio"/>
            </w:pP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7D728538" w:rsidR="00122BE4" w:rsidRPr="00995232" w:rsidRDefault="004C22E3" w:rsidP="00D84E2D">
            <w:pPr>
              <w:pStyle w:val="BasistekstEmtio"/>
            </w:pPr>
            <w:r>
              <w:t>Inschrijver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1B012C0C" w:rsidR="00B1622C" w:rsidRPr="003F3547" w:rsidRDefault="00B1622C" w:rsidP="003F3547">
      <w:pPr>
        <w:pStyle w:val="BasistekstEmtio"/>
      </w:pPr>
    </w:p>
    <w:sectPr w:rsidR="00B1622C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E1D1" w14:textId="77777777" w:rsidR="00DC31FE" w:rsidRPr="003F3547" w:rsidRDefault="00DC31FE" w:rsidP="003F3547">
      <w:pPr>
        <w:pStyle w:val="Voettekst"/>
      </w:pPr>
    </w:p>
  </w:endnote>
  <w:endnote w:type="continuationSeparator" w:id="0">
    <w:p w14:paraId="076727E6" w14:textId="77777777" w:rsidR="00DC31FE" w:rsidRPr="003F3547" w:rsidRDefault="00DC31FE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E431" w14:textId="77777777" w:rsidR="00DC31FE" w:rsidRPr="003F3547" w:rsidRDefault="00DC31FE" w:rsidP="003F3547">
      <w:pPr>
        <w:pStyle w:val="Voettekst"/>
      </w:pPr>
    </w:p>
  </w:footnote>
  <w:footnote w:type="continuationSeparator" w:id="0">
    <w:p w14:paraId="0AE6574E" w14:textId="77777777" w:rsidR="00DC31FE" w:rsidRPr="003F3547" w:rsidRDefault="00DC31FE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53CB" w14:textId="09803C15" w:rsidR="00122BE4" w:rsidRDefault="00BF71AE" w:rsidP="00122BE4">
    <w:pPr>
      <w:pStyle w:val="Koptekst"/>
      <w:jc w:val="right"/>
    </w:pPr>
    <w:r>
      <w:rPr>
        <w:noProof/>
      </w:rPr>
      <w:drawing>
        <wp:inline distT="0" distB="0" distL="0" distR="0" wp14:anchorId="178DA329" wp14:editId="2FB911D8">
          <wp:extent cx="1181100" cy="1181100"/>
          <wp:effectExtent l="0" t="0" r="0" b="0"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8CB4FA8"/>
    <w:multiLevelType w:val="hybridMultilevel"/>
    <w:tmpl w:val="30C208CA"/>
    <w:lvl w:ilvl="0" w:tplc="97202A26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E6CDF"/>
    <w:multiLevelType w:val="multilevel"/>
    <w:tmpl w:val="B4BACAD8"/>
    <w:numStyleLink w:val="OpsommingstreepjeEmtio"/>
  </w:abstractNum>
  <w:num w:numId="1" w16cid:durableId="7411498">
    <w:abstractNumId w:val="10"/>
  </w:num>
  <w:num w:numId="2" w16cid:durableId="1449663743">
    <w:abstractNumId w:val="18"/>
  </w:num>
  <w:num w:numId="3" w16cid:durableId="906307335">
    <w:abstractNumId w:val="20"/>
  </w:num>
  <w:num w:numId="4" w16cid:durableId="301231619">
    <w:abstractNumId w:val="11"/>
  </w:num>
  <w:num w:numId="5" w16cid:durableId="731776736">
    <w:abstractNumId w:val="22"/>
  </w:num>
  <w:num w:numId="6" w16cid:durableId="1783528138">
    <w:abstractNumId w:val="14"/>
  </w:num>
  <w:num w:numId="7" w16cid:durableId="744380965">
    <w:abstractNumId w:val="13"/>
  </w:num>
  <w:num w:numId="8" w16cid:durableId="1302999969">
    <w:abstractNumId w:val="17"/>
  </w:num>
  <w:num w:numId="9" w16cid:durableId="1858500308">
    <w:abstractNumId w:val="19"/>
  </w:num>
  <w:num w:numId="10" w16cid:durableId="1477919746">
    <w:abstractNumId w:val="23"/>
  </w:num>
  <w:num w:numId="11" w16cid:durableId="548956481">
    <w:abstractNumId w:val="16"/>
  </w:num>
  <w:num w:numId="12" w16cid:durableId="1919361830">
    <w:abstractNumId w:val="9"/>
  </w:num>
  <w:num w:numId="13" w16cid:durableId="1895115601">
    <w:abstractNumId w:val="7"/>
  </w:num>
  <w:num w:numId="14" w16cid:durableId="903176818">
    <w:abstractNumId w:val="6"/>
  </w:num>
  <w:num w:numId="15" w16cid:durableId="809131864">
    <w:abstractNumId w:val="5"/>
  </w:num>
  <w:num w:numId="16" w16cid:durableId="313685502">
    <w:abstractNumId w:val="4"/>
  </w:num>
  <w:num w:numId="17" w16cid:durableId="302471849">
    <w:abstractNumId w:val="8"/>
  </w:num>
  <w:num w:numId="18" w16cid:durableId="919408247">
    <w:abstractNumId w:val="3"/>
  </w:num>
  <w:num w:numId="19" w16cid:durableId="566382578">
    <w:abstractNumId w:val="2"/>
  </w:num>
  <w:num w:numId="20" w16cid:durableId="899710527">
    <w:abstractNumId w:val="1"/>
  </w:num>
  <w:num w:numId="21" w16cid:durableId="100342052">
    <w:abstractNumId w:val="0"/>
  </w:num>
  <w:num w:numId="22" w16cid:durableId="1828476835">
    <w:abstractNumId w:val="26"/>
  </w:num>
  <w:num w:numId="23" w16cid:durableId="2111468399">
    <w:abstractNumId w:val="15"/>
  </w:num>
  <w:num w:numId="24" w16cid:durableId="1656714225">
    <w:abstractNumId w:val="21"/>
  </w:num>
  <w:num w:numId="25" w16cid:durableId="1635216287">
    <w:abstractNumId w:val="25"/>
  </w:num>
  <w:num w:numId="26" w16cid:durableId="1068916064">
    <w:abstractNumId w:val="24"/>
  </w:num>
  <w:num w:numId="27" w16cid:durableId="1721633728">
    <w:abstractNumId w:val="28"/>
  </w:num>
  <w:num w:numId="28" w16cid:durableId="1492023022">
    <w:abstractNumId w:val="31"/>
  </w:num>
  <w:num w:numId="29" w16cid:durableId="1728407045">
    <w:abstractNumId w:val="12"/>
  </w:num>
  <w:num w:numId="30" w16cid:durableId="244993954">
    <w:abstractNumId w:val="27"/>
  </w:num>
  <w:num w:numId="31" w16cid:durableId="1508130550">
    <w:abstractNumId w:val="29"/>
  </w:num>
  <w:num w:numId="32" w16cid:durableId="1171260469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11FD"/>
    <w:rsid w:val="00004562"/>
    <w:rsid w:val="00006237"/>
    <w:rsid w:val="0000663D"/>
    <w:rsid w:val="000075F2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5476"/>
    <w:rsid w:val="0005732F"/>
    <w:rsid w:val="00060731"/>
    <w:rsid w:val="00066DF0"/>
    <w:rsid w:val="00074DAC"/>
    <w:rsid w:val="0007714E"/>
    <w:rsid w:val="0009698A"/>
    <w:rsid w:val="000A1B78"/>
    <w:rsid w:val="000B4190"/>
    <w:rsid w:val="000C01D4"/>
    <w:rsid w:val="000C0969"/>
    <w:rsid w:val="000C1A1A"/>
    <w:rsid w:val="000C39FA"/>
    <w:rsid w:val="000D6AB7"/>
    <w:rsid w:val="000E1539"/>
    <w:rsid w:val="000E4781"/>
    <w:rsid w:val="000E55A1"/>
    <w:rsid w:val="000E6E43"/>
    <w:rsid w:val="000F213A"/>
    <w:rsid w:val="000F2D93"/>
    <w:rsid w:val="000F5371"/>
    <w:rsid w:val="000F650E"/>
    <w:rsid w:val="00100B98"/>
    <w:rsid w:val="00101BDB"/>
    <w:rsid w:val="00103CE7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1437"/>
    <w:rsid w:val="00194838"/>
    <w:rsid w:val="001B1B37"/>
    <w:rsid w:val="001B4C7E"/>
    <w:rsid w:val="001C11BE"/>
    <w:rsid w:val="001C6232"/>
    <w:rsid w:val="001C63E7"/>
    <w:rsid w:val="001D0C3C"/>
    <w:rsid w:val="001D2384"/>
    <w:rsid w:val="001D2A06"/>
    <w:rsid w:val="001E2293"/>
    <w:rsid w:val="001E338D"/>
    <w:rsid w:val="001E34AC"/>
    <w:rsid w:val="001E5F7F"/>
    <w:rsid w:val="001F5B4F"/>
    <w:rsid w:val="001F5C28"/>
    <w:rsid w:val="001F6547"/>
    <w:rsid w:val="001F66B9"/>
    <w:rsid w:val="0020071F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956BA"/>
    <w:rsid w:val="002A2E44"/>
    <w:rsid w:val="002A7616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378A"/>
    <w:rsid w:val="004C22E3"/>
    <w:rsid w:val="004C51F8"/>
    <w:rsid w:val="004D08F1"/>
    <w:rsid w:val="004D1DD0"/>
    <w:rsid w:val="004D2412"/>
    <w:rsid w:val="004D43FD"/>
    <w:rsid w:val="004F4A4D"/>
    <w:rsid w:val="004F6A99"/>
    <w:rsid w:val="00501228"/>
    <w:rsid w:val="005017F3"/>
    <w:rsid w:val="00501A64"/>
    <w:rsid w:val="00503BFD"/>
    <w:rsid w:val="005043E5"/>
    <w:rsid w:val="00510BC1"/>
    <w:rsid w:val="00513D36"/>
    <w:rsid w:val="00515E2F"/>
    <w:rsid w:val="00521726"/>
    <w:rsid w:val="005245F0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198D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7A64"/>
    <w:rsid w:val="00624485"/>
    <w:rsid w:val="00636CB1"/>
    <w:rsid w:val="006373F7"/>
    <w:rsid w:val="00637582"/>
    <w:rsid w:val="0063778C"/>
    <w:rsid w:val="00641E45"/>
    <w:rsid w:val="00647A67"/>
    <w:rsid w:val="00653D01"/>
    <w:rsid w:val="00664EE1"/>
    <w:rsid w:val="006662ED"/>
    <w:rsid w:val="006767B2"/>
    <w:rsid w:val="00685EED"/>
    <w:rsid w:val="006953A2"/>
    <w:rsid w:val="00695A5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2AF"/>
    <w:rsid w:val="00750733"/>
    <w:rsid w:val="00750780"/>
    <w:rsid w:val="007525D1"/>
    <w:rsid w:val="00752725"/>
    <w:rsid w:val="00756C31"/>
    <w:rsid w:val="00760A65"/>
    <w:rsid w:val="00763B35"/>
    <w:rsid w:val="00764AF2"/>
    <w:rsid w:val="00765521"/>
    <w:rsid w:val="00766E99"/>
    <w:rsid w:val="00770652"/>
    <w:rsid w:val="00775717"/>
    <w:rsid w:val="00776618"/>
    <w:rsid w:val="00781C87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409"/>
    <w:rsid w:val="008736AE"/>
    <w:rsid w:val="008775D3"/>
    <w:rsid w:val="00877BD5"/>
    <w:rsid w:val="008802D3"/>
    <w:rsid w:val="00886BB9"/>
    <w:rsid w:val="008870F0"/>
    <w:rsid w:val="00887346"/>
    <w:rsid w:val="008931CF"/>
    <w:rsid w:val="00893934"/>
    <w:rsid w:val="008A2A1D"/>
    <w:rsid w:val="008A5E5E"/>
    <w:rsid w:val="008B5CD1"/>
    <w:rsid w:val="008C2F90"/>
    <w:rsid w:val="008C3366"/>
    <w:rsid w:val="008C5834"/>
    <w:rsid w:val="008C6251"/>
    <w:rsid w:val="008D7BDD"/>
    <w:rsid w:val="008E512C"/>
    <w:rsid w:val="008E7C31"/>
    <w:rsid w:val="00902125"/>
    <w:rsid w:val="0090254C"/>
    <w:rsid w:val="0090724E"/>
    <w:rsid w:val="00910D57"/>
    <w:rsid w:val="00915AC6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0EA0"/>
    <w:rsid w:val="00962C9E"/>
    <w:rsid w:val="00963973"/>
    <w:rsid w:val="00971786"/>
    <w:rsid w:val="00971B3B"/>
    <w:rsid w:val="00974E9A"/>
    <w:rsid w:val="009C0373"/>
    <w:rsid w:val="009C1976"/>
    <w:rsid w:val="009C2F9E"/>
    <w:rsid w:val="009D1D77"/>
    <w:rsid w:val="009D5AE2"/>
    <w:rsid w:val="009E0572"/>
    <w:rsid w:val="009F7A8E"/>
    <w:rsid w:val="00A04843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0377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B4C"/>
    <w:rsid w:val="00B002BC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AEF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B31CF"/>
    <w:rsid w:val="00BC0188"/>
    <w:rsid w:val="00BC6FB7"/>
    <w:rsid w:val="00BD11BB"/>
    <w:rsid w:val="00BE0AB6"/>
    <w:rsid w:val="00BE0DF1"/>
    <w:rsid w:val="00BE55A7"/>
    <w:rsid w:val="00BE64B3"/>
    <w:rsid w:val="00BF6A7B"/>
    <w:rsid w:val="00BF6B3C"/>
    <w:rsid w:val="00BF71AE"/>
    <w:rsid w:val="00C06D9A"/>
    <w:rsid w:val="00C0702B"/>
    <w:rsid w:val="00C11B08"/>
    <w:rsid w:val="00C12133"/>
    <w:rsid w:val="00C12A81"/>
    <w:rsid w:val="00C17A25"/>
    <w:rsid w:val="00C201EB"/>
    <w:rsid w:val="00C33308"/>
    <w:rsid w:val="00C33EEC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542"/>
    <w:rsid w:val="00CB7600"/>
    <w:rsid w:val="00CB7D61"/>
    <w:rsid w:val="00CC11A4"/>
    <w:rsid w:val="00CC6A4B"/>
    <w:rsid w:val="00CC77AF"/>
    <w:rsid w:val="00CD770B"/>
    <w:rsid w:val="00CD7A5A"/>
    <w:rsid w:val="00CD7AAF"/>
    <w:rsid w:val="00CE2BA6"/>
    <w:rsid w:val="00CE564D"/>
    <w:rsid w:val="00CE65C6"/>
    <w:rsid w:val="00CF2B0C"/>
    <w:rsid w:val="00D023A0"/>
    <w:rsid w:val="00D15892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C2F99"/>
    <w:rsid w:val="00DC31FE"/>
    <w:rsid w:val="00DC489D"/>
    <w:rsid w:val="00DC6A0D"/>
    <w:rsid w:val="00DC70B1"/>
    <w:rsid w:val="00DD140B"/>
    <w:rsid w:val="00DD2123"/>
    <w:rsid w:val="00DD2A9E"/>
    <w:rsid w:val="00DD3A6C"/>
    <w:rsid w:val="00DD509E"/>
    <w:rsid w:val="00DE14C5"/>
    <w:rsid w:val="00DE2331"/>
    <w:rsid w:val="00DE2FD1"/>
    <w:rsid w:val="00DE5157"/>
    <w:rsid w:val="00DF1BBC"/>
    <w:rsid w:val="00DF388C"/>
    <w:rsid w:val="00E05BA5"/>
    <w:rsid w:val="00E07762"/>
    <w:rsid w:val="00E12CAA"/>
    <w:rsid w:val="00E239D8"/>
    <w:rsid w:val="00E318F2"/>
    <w:rsid w:val="00E334BB"/>
    <w:rsid w:val="00E4520C"/>
    <w:rsid w:val="00E45F90"/>
    <w:rsid w:val="00E46F58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4486"/>
    <w:rsid w:val="00E87FB4"/>
    <w:rsid w:val="00E93FCF"/>
    <w:rsid w:val="00E96A53"/>
    <w:rsid w:val="00E96BF0"/>
    <w:rsid w:val="00E971C6"/>
    <w:rsid w:val="00E9778E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15F"/>
    <w:rsid w:val="00F7766C"/>
    <w:rsid w:val="00F82076"/>
    <w:rsid w:val="00F94FCC"/>
    <w:rsid w:val="00FA269F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63B3"/>
    <w:rsid w:val="00FE1BFD"/>
    <w:rsid w:val="00FE7D79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987FAA255F4C9E7E48BA32C3E4F2" ma:contentTypeVersion="4" ma:contentTypeDescription="Create a new document." ma:contentTypeScope="" ma:versionID="8f479dfb740b7c29dbe17b837f4b9b50">
  <xsd:schema xmlns:xsd="http://www.w3.org/2001/XMLSchema" xmlns:xs="http://www.w3.org/2001/XMLSchema" xmlns:p="http://schemas.microsoft.com/office/2006/metadata/properties" xmlns:ns2="46e2ac9d-8860-4686-9f92-36d638957d62" targetNamespace="http://schemas.microsoft.com/office/2006/metadata/properties" ma:root="true" ma:fieldsID="d491d42930db4779fa76845d1654f513" ns2:_="">
    <xsd:import namespace="46e2ac9d-8860-4686-9f92-36d638957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2ac9d-8860-4686-9f92-36d638957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8DFF2-0921-44B6-A2B2-85AAE811685C}">
  <ds:schemaRefs>
    <ds:schemaRef ds:uri="http://schemas.microsoft.com/office/2006/documentManagement/types"/>
    <ds:schemaRef ds:uri="46e2ac9d-8860-4686-9f92-36d638957d62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C30A3CA-D398-4F83-AEA7-9B95633D6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e2ac9d-8860-4686-9f92-36d638957d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2022-10-07T11:37:00Z</dcterms:created>
  <dcterms:modified xsi:type="dcterms:W3CDTF">2022-10-07T11:37:00Z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0x0101008ABF987FAA255F4C9E7E48BA32C3E4F2</vt:lpwstr>
  </property>
</Properties>
</file>